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6927377" name="019f3ba8-925e-7aa4-9992-585e7c9ddb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697110" name="019f3ba8-925e-7aa4-9992-585e7c9ddb5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5632323" name="019f3bc1-ac62-7ada-a44d-8691cb87d2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739368" name="019f3bc1-ac62-7ada-a44d-8691cb87d2c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UG-2.OG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0259936" name="019f3bcc-c845-71a5-b517-b8c0957771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047924" name="019f3bcc-c845-71a5-b517-b8c0957771e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37791" name="019f3bd9-140e-7a2b-beb0-e8012468b4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326935" name="019f3bd9-140e-7a2b-beb0-e8012468b4b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0929160" name="019f3ba6-473d-754b-9b80-96b86151f9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554240" name="019f3ba6-473d-754b-9b80-96b86151f91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2433210" name="019f3bae-5ae0-7cda-9351-bb97f11458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933147" name="019f3bae-5ae0-7cda-9351-bb97f114588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UG-2.OG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9087799" name="019f3bcd-d193-706b-a261-5757d36fd9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930990" name="019f3bcd-d193-706b-a261-5757d36fd90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1714173" name="019f3bda-077c-7ceb-bc4c-ee7320278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468311" name="019f3bda-077c-7ceb-bc4c-ee7320278b8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2473074" name="019f3ba6-dedd-75b0-bb2e-7477186824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41860" name="019f3ba6-dedd-75b0-bb2e-74771868249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9781920" name="019f3baf-7d20-7a56-b45a-3c49cec785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707312" name="019f3baf-7d20-7a56-b45a-3c49cec7850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5525771" name="019f3bc0-04e3-7079-a5bc-925ee47709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870469" name="019f3bc0-04e3-7079-a5bc-925ee47709a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7740616" name="019f3bc2-c2bf-72de-808e-cf5e7e749b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483114" name="019f3bc2-c2bf-72de-808e-cf5e7e749b6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7549871" name="019f3bdb-4ef4-74a3-b0e2-1d33783e3c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445339" name="019f3bdb-4ef4-74a3-b0e2-1d33783e3c8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9342225" name="019f3ba7-281d-7a4b-9a44-a17063ee76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904862" name="019f3ba7-281d-7a4b-9a44-a17063ee769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1493147" name="019f3bb0-0531-7a32-9e68-5d519e15d5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570528" name="019f3bb0-0531-7a32-9e68-5d519e15d5b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3682054" name="019f3bb1-61b4-7887-b2aa-c0143e1c41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460186" name="019f3bb1-61b4-7887-b2aa-c0143e1c411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5397615" name="019f3bc0-971a-7d43-b250-3faf1ac063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040873" name="019f3bc0-971a-7d43-b250-3faf1ac0633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4156365" name="019f3bc3-558f-7339-a43b-fd57cf496a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392405" name="019f3bc3-558f-7339-a43b-fd57cf496a1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und Wohnbereich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2033691" name="019f3bdf-7c8a-78b8-9f44-28f090f3c0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137904" name="019f3bdf-7c8a-78b8-9f44-28f090f3c04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3749856" name="019f3ba7-9b53-7b7e-bcfe-d8dc21e62f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720077" name="019f3ba7-9b53-7b7e-bcfe-d8dc21e62f2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1327990" name="019f3bb0-789e-7ed3-9b5b-e9278c61b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077180" name="019f3bb0-789e-7ed3-9b5b-e9278c61b5a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0449654" name="019f3bb2-9b3e-7b76-91db-b937c17405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346303" name="019f3bb2-9b3e-7b76-91db-b937c174059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5797741" name="019f3bc1-0c2c-7854-a3dc-e4d404c732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259503" name="019f3bc1-0c2c-7854-a3dc-e4d404c732c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1270144" name="019f3bc4-18bd-7de9-a174-c06860b927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542210" name="019f3bc4-18bd-7de9-a174-c06860b9275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2693592" name="019f3bc4-8949-710e-ae3d-ef5b68a26f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068780" name="019f3bc4-8949-710e-ae3d-ef5b68a26f9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5670095" name="019f3bc5-2a03-7064-817e-52e5aa6541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098561" name="019f3bc5-2a03-7064-817e-52e5aa65416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Kellergeschoss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3181928" name="019f3bd4-100b-7526-bce4-7160d76fe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57891" name="019f3bd4-100b-7526-bce4-7160d76fef1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2504146" name="019f3bb5-d5a5-78fb-962b-c2877de771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020819" name="019f3bb5-d5a5-78fb-962b-c2877de7713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5750973" name="019f3bb8-b55b-73a4-8fe6-e02ee6cbe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108282" name="019f3bb8-b55b-73a4-8fe6-e02ee6cbea6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Kellergeschoss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2417661" name="019f3bd1-354d-7144-b522-cd671c6178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577145" name="019f3bd1-354d-7144-b522-cd671c61789b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gesamtes Gebäude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8193556" name="019f3bc5-e4c5-73ac-8aa2-aaee34f4b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578265" name="019f3bc5-e4c5-73ac-8aa2-aaee34f4b9af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8688198" name="019f3bc2-53a5-7e4a-a537-4687da524a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000947" name="019f3bc2-53a5-7e4a-a537-4687da524a4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2791198" name="019f3be6-d185-7ea1-b78d-df8d475dde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373522" name="019f3be6-d185-7ea1-b78d-df8d475dde5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Vordach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3123273" name="019f3be4-eb41-7477-9e31-753eb4ba05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638591" name="019f3be4-eb41-7477-9e31-753eb4ba058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5111275" name="019f3ba5-8967-7b2b-bfa7-e38338f819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537580" name="019f3ba5-8967-7b2b-bfa7-e38338f8197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97228" name="019f3be7-9c16-7bc8-8d33-e2c6dc6a27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418479" name="019f3be7-9c16-7bc8-8d33-e2c6dc6a27b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p>
            <w:pPr>
              <w:spacing w:before="0" w:after="0" w:line="240" w:lineRule="auto"/>
            </w:pPr>
            <w:r>
              <w:t>Einbau neueren Datums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8682117" name="019f3bb4-e2b1-7b5e-97fa-b630c14645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197835" name="019f3bb4-e2b1-7b5e-97fa-b630c14645f5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Stockwerk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p>
            <w:pPr>
              <w:spacing w:before="0" w:after="0" w:line="240" w:lineRule="auto"/>
            </w:pPr>
            <w:r>
              <w:t>Einbau neueren Datums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6744668" name="019f3bbe-2de8-7e73-9e76-c04d6a59f1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023078" name="019f3bbe-2de8-7e73-9e76-c04d6a59f14e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p>
            <w:pPr>
              <w:spacing w:before="0" w:after="0" w:line="240" w:lineRule="auto"/>
            </w:pPr>
            <w:r>
              <w:t>Einbau neueren Datums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4221722" name="019f3be2-b14a-7133-b235-fa0839b4a5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469757" name="019f3be2-b14a-7133-b235-fa0839b4a5e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2646230" name="019f3bca-2291-7f1c-a5d6-2652385be2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142382" name="019f3bca-2291-7f1c-a5d6-2652385be21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Abzug</w:t>
            </w:r>
          </w:p>
        </w:tc>
        <w:tc>
          <w:p>
            <w:pPr>
              <w:spacing w:before="0" w:after="0" w:line="240" w:lineRule="auto"/>
            </w:pPr>
            <w:r>
              <w:t>Rohranschlüsse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899409" name="019f3bd4-c80e-7f64-805e-9cdad95169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114659" name="019f3bd4-c80e-7f64-805e-9cdad9516955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wahrscheinlich ganzes Haus</w:t>
            </w:r>
          </w:p>
          <w:p>
            <w:pPr>
              <w:spacing w:before="0" w:after="0" w:line="240" w:lineRule="auto"/>
            </w:pPr>
            <w:r>
              <w:t>DG-UG</w:t>
            </w:r>
          </w:p>
        </w:tc>
        <w:tc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7009410" name="019f3bd6-db88-7fe6-8ca8-c4bc742449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661113" name="019f3bd6-db88-7fe6-8ca8-c4bc74244928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Via della Staziun 10, Rhäzüns</w:t>
          </w:r>
        </w:p>
        <w:p>
          <w:pPr>
            <w:spacing w:before="0" w:after="0"/>
          </w:pPr>
          <w:r>
            <w:t>1061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